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57185153" name="22d3758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7147101" name="22d37580-28f8-11f1-a438-65d8134f731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60217671" name="2e231e9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7416174" name="2e231e90-28f8-11f1-a438-65d8134f731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Rohreinführung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Rohreinführung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2380758" name="3aaa363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0873593" name="3aaa3630-28f8-11f1-a438-65d8134f731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6549217" name="3fae3d20-28f8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0948518" name="3fae3d20-28f8-11f1-a438-65d8134f731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0528279" name="1fbfac30-2900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6158003" name="1fbfac30-2900-11f1-a438-65d8134f731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3687254" name="25ab7b10-2900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096102" name="25ab7b10-2900-11f1-a438-65d8134f73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6461525" name="207b492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484057" name="207b4920-2902-11f1-a438-65d8134f731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3934398" name="253798b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7981750" name="253798b0-2902-11f1-a438-65d8134f731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19592390" name="39c60c3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8881826" name="39c60c30-2902-11f1-a438-65d8134f731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8223995" name="41e312f0-2902-11f1-a438-65d8134f73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74539" name="41e312f0-2902-11f1-a438-65d8134f731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Haldenstrasse 26, 9327 Tübach</w:t>
          </w:r>
        </w:p>
        <w:p>
          <w:pPr>
            <w:spacing w:before="0" w:after="0"/>
          </w:pPr>
          <w:r>
            <w:t>808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